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32402904" w:rsidR="00D822D3" w:rsidRDefault="00016399" w:rsidP="00EE6BAF">
      <w:pPr>
        <w:pStyle w:val="BijlageInhKop"/>
      </w:pPr>
      <w:r>
        <w:t xml:space="preserve">Bijlage </w:t>
      </w:r>
      <w:r w:rsidR="009A1FF0">
        <w:t>4</w:t>
      </w:r>
      <w:r>
        <w:t xml:space="preserve"> </w:t>
      </w:r>
      <w:r w:rsidR="00A06BF4" w:rsidRPr="005964BA">
        <w:t>Verkla</w:t>
      </w:r>
      <w:r w:rsidR="00A06BF4">
        <w:t xml:space="preserve">ring </w:t>
      </w:r>
      <w:proofErr w:type="spellStart"/>
      <w:r w:rsidR="005964BA">
        <w:t>O</w:t>
      </w:r>
      <w:r w:rsidR="00FD4B22">
        <w:t>nderaanneming</w:t>
      </w:r>
      <w:proofErr w:type="spellEnd"/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429A24E3" w:rsidR="008D49F0" w:rsidRDefault="008D49F0" w:rsidP="00EE6BAF">
      <w:r w:rsidRPr="005E2097">
        <w:t xml:space="preserve">Ondergetekenden verklaren </w:t>
      </w:r>
      <w:r w:rsidR="00DB6898" w:rsidRPr="005E2097">
        <w:t>inzake de o</w:t>
      </w:r>
      <w:r w:rsidRPr="005E2097">
        <w:t xml:space="preserve">pdracht behorende bij de </w:t>
      </w:r>
      <w:r w:rsidR="00DB6898" w:rsidRPr="005E2097">
        <w:t xml:space="preserve">Europese openbare </w:t>
      </w:r>
      <w:r w:rsidRPr="005E2097">
        <w:t xml:space="preserve">aanbesteding </w:t>
      </w:r>
      <w:r w:rsidR="00ED132D" w:rsidRPr="005E2097">
        <w:rPr>
          <w:i/>
        </w:rPr>
        <w:t>“</w:t>
      </w:r>
      <w:r w:rsidR="005E2097" w:rsidRPr="005E2097">
        <w:rPr>
          <w:i/>
        </w:rPr>
        <w:t>Verwerken Restafval</w:t>
      </w:r>
      <w:r w:rsidR="00ED132D" w:rsidRPr="005E2097">
        <w:rPr>
          <w:i/>
        </w:rPr>
        <w:t>”</w:t>
      </w:r>
      <w:r w:rsidR="00ED132D" w:rsidRPr="005E2097">
        <w:t xml:space="preserve"> </w:t>
      </w:r>
      <w:r w:rsidRPr="005E2097">
        <w:t>dat: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p w14:paraId="6826F023" w14:textId="77777777" w:rsidR="0060429F" w:rsidRDefault="0060429F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lastRenderedPageBreak/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p w14:paraId="38EA0006" w14:textId="77777777" w:rsidR="0060429F" w:rsidRDefault="0060429F" w:rsidP="00EE6BAF"/>
    <w:p w14:paraId="67B71A7C" w14:textId="77777777" w:rsidR="0060429F" w:rsidRDefault="0060429F" w:rsidP="00EE6BAF"/>
    <w:p w14:paraId="231F936C" w14:textId="77777777" w:rsidR="0060429F" w:rsidRDefault="0060429F" w:rsidP="00EE6BAF"/>
    <w:p w14:paraId="52BC6C29" w14:textId="77777777" w:rsidR="0060429F" w:rsidRDefault="0060429F" w:rsidP="00EE6BAF"/>
    <w:p w14:paraId="6BDFA865" w14:textId="77777777" w:rsidR="0060429F" w:rsidRDefault="0060429F" w:rsidP="00EE6BAF"/>
    <w:p w14:paraId="46031F65" w14:textId="77777777" w:rsidR="0060429F" w:rsidRDefault="0060429F" w:rsidP="00EE6BAF"/>
    <w:p w14:paraId="0177A830" w14:textId="77777777" w:rsidR="0060429F" w:rsidRDefault="0060429F" w:rsidP="00EE6BAF"/>
    <w:p w14:paraId="3B64E85E" w14:textId="77777777" w:rsidR="0060429F" w:rsidRDefault="0060429F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lastRenderedPageBreak/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8"/>
        <w:gridCol w:w="5219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3F8A1F79" w14:textId="77777777" w:rsidR="00EF6D9A" w:rsidRDefault="00EF6D9A" w:rsidP="00F72EF0"/>
    <w:sectPr w:rsidR="00EF6D9A" w:rsidSect="00EE6BAF">
      <w:headerReference w:type="default" r:id="rId10"/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2ECA1728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>Bijlage</w:t>
          </w:r>
          <w:r w:rsidR="006B0B51">
            <w:rPr>
              <w:sz w:val="18"/>
              <w:szCs w:val="18"/>
            </w:rPr>
            <w:t xml:space="preserve"> 4 </w:t>
          </w:r>
          <w:r>
            <w:rPr>
              <w:sz w:val="18"/>
              <w:szCs w:val="18"/>
            </w:rPr>
            <w:t xml:space="preserve">Verklaring </w:t>
          </w:r>
          <w:proofErr w:type="spellStart"/>
          <w:r>
            <w:rPr>
              <w:sz w:val="18"/>
              <w:szCs w:val="18"/>
            </w:rPr>
            <w:t>onderaanneming</w:t>
          </w:r>
          <w:proofErr w:type="spellEnd"/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25E10"/>
    <w:rsid w:val="00130785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85524"/>
    <w:rsid w:val="002967BE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E2097"/>
    <w:rsid w:val="005F2DEE"/>
    <w:rsid w:val="0060429F"/>
    <w:rsid w:val="0060677A"/>
    <w:rsid w:val="0062560E"/>
    <w:rsid w:val="00647267"/>
    <w:rsid w:val="006B0B51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A1FF0"/>
    <w:rsid w:val="009C3D60"/>
    <w:rsid w:val="009F4622"/>
    <w:rsid w:val="00A06BF4"/>
    <w:rsid w:val="00A10586"/>
    <w:rsid w:val="00A136DE"/>
    <w:rsid w:val="00A86668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A7D26"/>
    <w:rsid w:val="00EC6656"/>
    <w:rsid w:val="00ED132D"/>
    <w:rsid w:val="00ED5ABD"/>
    <w:rsid w:val="00EE6BAF"/>
    <w:rsid w:val="00EF6D9A"/>
    <w:rsid w:val="00EF7C97"/>
    <w:rsid w:val="00F02B42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A1FF0"/>
    <w:pPr>
      <w:spacing w:after="160" w:line="278" w:lineRule="auto"/>
    </w:pPr>
    <w:rPr>
      <w:rFonts w:ascii="Arial" w:eastAsiaTheme="minorHAnsi" w:hAnsi="Arial" w:cstheme="minorBidi"/>
      <w:kern w:val="2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eastAsiaTheme="majorEastAsia" w:cstheme="majorBidi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A1FF0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A1FF0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</w:style>
  <w:style w:type="paragraph" w:customStyle="1" w:styleId="PGKop">
    <w:name w:val="PG Kop"/>
    <w:basedOn w:val="Standaard"/>
    <w:next w:val="PGNormaal"/>
    <w:link w:val="PGKopChar"/>
    <w:qFormat/>
    <w:rsid w:val="00ED132D"/>
    <w:rPr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77BD8-7038-48A2-BF25-326BC4833ADD}">
  <ds:schemaRefs>
    <ds:schemaRef ds:uri="http://schemas.microsoft.com/office/2006/documentManagement/types"/>
    <ds:schemaRef ds:uri="449a4014-0841-4f8e-b8ad-91d60c239400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02108161-638f-4eb9-a539-0e7b466da1b7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EF28DE5-41CA-4484-A3DB-4F27750F6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2023-06-08T12:10:00Z</dcterms:created>
  <dcterms:modified xsi:type="dcterms:W3CDTF">2025-01-28T08:18:00Z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